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Kachelofen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37738700" name="71906220-23b0-11f1-9844-651f4aa0287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5665070" name="71906220-23b0-11f1-9844-651f4aa02871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Brandschutzklappe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02783026" name="9ff732b0-23b0-11f1-9844-651f4aa0287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086759" name="9ff732b0-23b0-11f1-9844-651f4aa02871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44114069" name="b833e120-23b0-11f1-9844-651f4aa0287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7214505" name="b833e120-23b0-11f1-9844-651f4aa02871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77677145" name="e5f7e200-23b0-11f1-9844-651f4aa0287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8651713" name="e5f7e200-23b0-11f1-9844-651f4aa02871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Bachtelstrasse 4, 8820 Wädenswil, Schweiz</w:t>
          </w:r>
        </w:p>
        <w:p>
          <w:pPr>
            <w:spacing w:before="0" w:after="0"/>
          </w:pPr>
          <w:r>
            <w:t>802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